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9420151" name="019df7f2-aa3b-7aab-8b73-f55ce8962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9300587" name="019df7f2-aa3b-7aab-8b73-f55ce89627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1802313" name="019df843-0d11-7991-bc57-043898c29b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403688" name="019df843-0d11-7991-bc57-043898c29b5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08118405" name="019df7f4-28b7-7099-95c6-969a857ba2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715986" name="019df7f4-28b7-7099-95c6-969a857ba23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Türe Seite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39901341" name="019df839-12a1-71b6-a2d1-ebd487fe20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2899940" name="019df839-12a1-71b6-a2d1-ebd487fe20e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Toilette, Lavabo Seite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03766789" name="019df83d-70bf-7fc1-a153-a310c6011c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5894667" name="019df83d-70bf-7fc1-a153-a310c6011c2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Fenster Seite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13660103" name="019df840-6f41-7645-9f47-e940c864a2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444441" name="019df840-6f41-7645-9f47-e940c864a2b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Badewanne Seite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95010906" name="019df841-f5ab-737e-9c8d-36c1935a0f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787766" name="019df841-f5ab-737e-9c8d-36c1935a0fa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87047367" name="019df837-3734-752e-b4f8-b80231cd1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7902483" name="019df837-3734-752e-b4f8-b80231cd195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Alle Fenster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8731896" name="019df848-cbee-775a-8630-34d0e492e8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4247327" name="019df848-cbee-775a-8630-34d0e492e8c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Vogelsangstrasse 14, 8618 Oetwil am See</w:t>
          </w:r>
        </w:p>
        <w:p>
          <w:pPr>
            <w:spacing w:before="0" w:after="0"/>
          </w:pPr>
          <w:r>
            <w:t>DN 893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